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1131"/>
        <w:tblW w:w="1642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5"/>
        <w:gridCol w:w="1984"/>
        <w:gridCol w:w="2268"/>
        <w:gridCol w:w="1417"/>
        <w:gridCol w:w="1560"/>
        <w:gridCol w:w="3119"/>
        <w:gridCol w:w="5245"/>
      </w:tblGrid>
      <w:tr w:rsidR="00E818CC" w:rsidRPr="00091125" w:rsidTr="00E818CC">
        <w:trPr>
          <w:trHeight w:val="329"/>
        </w:trPr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4F81BD" w:fill="366092"/>
            <w:vAlign w:val="center"/>
            <w:hideMark/>
          </w:tcPr>
          <w:p w:rsidR="00E818CC" w:rsidRPr="00091125" w:rsidRDefault="00E818CC" w:rsidP="00E818CC">
            <w:pPr>
              <w:ind w:right="8151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nl-NL"/>
              </w:rPr>
              <w:t>Kavel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366092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nl-NL"/>
              </w:rPr>
              <w:t>Rol / functie2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366092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nl-NL"/>
              </w:rPr>
              <w:t>Contactpersoon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366092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nl-NL"/>
              </w:rPr>
              <w:t>Tel. 24/7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366092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nl-NL"/>
              </w:rPr>
              <w:t>Tel. Dag</w:t>
            </w:r>
          </w:p>
        </w:tc>
        <w:tc>
          <w:tcPr>
            <w:tcW w:w="31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366092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nl-NL"/>
              </w:rPr>
              <w:t xml:space="preserve">E-mail 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4F81BD" w:fill="366092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nl-NL"/>
              </w:rPr>
              <w:t>Opmerkingen</w:t>
            </w:r>
          </w:p>
        </w:tc>
      </w:tr>
      <w:tr w:rsidR="00E818CC" w:rsidRPr="00091125" w:rsidTr="00E818CC">
        <w:trPr>
          <w:trHeight w:val="339"/>
        </w:trPr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18CC" w:rsidRPr="00091125" w:rsidRDefault="00E818CC" w:rsidP="00E818CC">
            <w:pPr>
              <w:ind w:left="1064" w:right="6785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nl-NL"/>
              </w:rPr>
              <w:t xml:space="preserve">Opdrachtnemer: 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818CC" w:rsidRPr="00091125" w:rsidRDefault="00E818CC" w:rsidP="00E818CC">
            <w:pPr>
              <w:rPr>
                <w:rFonts w:ascii="Century Gothic" w:eastAsia="Times New Roman" w:hAnsi="Century Gothic" w:cs="Times New Roman"/>
                <w:color w:val="FF0000"/>
                <w:sz w:val="24"/>
                <w:szCs w:val="24"/>
                <w:lang w:eastAsia="nl-NL"/>
              </w:rPr>
            </w:pPr>
            <w:r w:rsidRPr="00091125">
              <w:rPr>
                <w:rFonts w:ascii="Century Gothic" w:eastAsia="Times New Roman" w:hAnsi="Century Gothic" w:cs="Times New Roman"/>
                <w:color w:val="FF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 </w:t>
            </w:r>
          </w:p>
        </w:tc>
        <w:tc>
          <w:tcPr>
            <w:tcW w:w="31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70C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70C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</w:tr>
      <w:tr w:rsidR="00E818CC" w:rsidRPr="00091125" w:rsidTr="00E818CC">
        <w:trPr>
          <w:trHeight w:val="318"/>
        </w:trPr>
        <w:tc>
          <w:tcPr>
            <w:tcW w:w="835" w:type="dxa"/>
            <w:tcBorders>
              <w:top w:val="single" w:sz="4" w:space="0" w:color="95B3D7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984" w:type="dxa"/>
            <w:tcBorders>
              <w:top w:val="single" w:sz="4" w:space="0" w:color="95B3D7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Contractmanager</w:t>
            </w:r>
          </w:p>
        </w:tc>
        <w:tc>
          <w:tcPr>
            <w:tcW w:w="2268" w:type="dxa"/>
            <w:tcBorders>
              <w:top w:val="single" w:sz="4" w:space="0" w:color="95B3D7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417" w:type="dxa"/>
            <w:tcBorders>
              <w:top w:val="single" w:sz="4" w:space="0" w:color="95B3D7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560" w:type="dxa"/>
            <w:tcBorders>
              <w:top w:val="single" w:sz="4" w:space="0" w:color="95B3D7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3119" w:type="dxa"/>
            <w:tcBorders>
              <w:top w:val="single" w:sz="4" w:space="0" w:color="95B3D7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70C0"/>
                <w:sz w:val="24"/>
                <w:szCs w:val="24"/>
                <w:lang w:eastAsia="nl-NL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</w:tr>
      <w:tr w:rsidR="00E818CC" w:rsidRPr="00091125" w:rsidTr="00E818CC">
        <w:trPr>
          <w:trHeight w:val="318"/>
        </w:trPr>
        <w:tc>
          <w:tcPr>
            <w:tcW w:w="835" w:type="dxa"/>
            <w:tcBorders>
              <w:top w:val="single" w:sz="4" w:space="0" w:color="95B3D7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984" w:type="dxa"/>
            <w:tcBorders>
              <w:top w:val="single" w:sz="4" w:space="0" w:color="95B3D7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2268" w:type="dxa"/>
            <w:tcBorders>
              <w:top w:val="single" w:sz="4" w:space="0" w:color="95B3D7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417" w:type="dxa"/>
            <w:tcBorders>
              <w:top w:val="single" w:sz="4" w:space="0" w:color="95B3D7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560" w:type="dxa"/>
            <w:tcBorders>
              <w:top w:val="single" w:sz="4" w:space="0" w:color="95B3D7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3119" w:type="dxa"/>
            <w:tcBorders>
              <w:top w:val="single" w:sz="4" w:space="0" w:color="95B3D7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70C0"/>
                <w:sz w:val="24"/>
                <w:szCs w:val="24"/>
                <w:lang w:eastAsia="nl-NL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</w:tr>
      <w:tr w:rsidR="00E818CC" w:rsidRPr="00091125" w:rsidTr="00E818CC">
        <w:trPr>
          <w:trHeight w:val="318"/>
        </w:trPr>
        <w:tc>
          <w:tcPr>
            <w:tcW w:w="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70C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70C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</w:tr>
      <w:tr w:rsidR="00E818CC" w:rsidRPr="00091125" w:rsidTr="00E818CC">
        <w:trPr>
          <w:trHeight w:val="318"/>
        </w:trPr>
        <w:tc>
          <w:tcPr>
            <w:tcW w:w="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Coördinatoren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70C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70C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</w:tr>
      <w:tr w:rsidR="00E818CC" w:rsidRPr="00091125" w:rsidTr="00E818CC">
        <w:trPr>
          <w:trHeight w:val="318"/>
        </w:trPr>
        <w:tc>
          <w:tcPr>
            <w:tcW w:w="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70C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70C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</w:tr>
      <w:tr w:rsidR="00E818CC" w:rsidRPr="00091125" w:rsidTr="00E818CC">
        <w:trPr>
          <w:trHeight w:val="318"/>
        </w:trPr>
        <w:tc>
          <w:tcPr>
            <w:tcW w:w="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70C0"/>
                <w:sz w:val="24"/>
                <w:szCs w:val="24"/>
                <w:lang w:eastAsia="nl-N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</w:tr>
      <w:tr w:rsidR="00E818CC" w:rsidRPr="00091125" w:rsidTr="00E818CC">
        <w:trPr>
          <w:trHeight w:val="318"/>
        </w:trPr>
        <w:tc>
          <w:tcPr>
            <w:tcW w:w="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70C0"/>
                <w:sz w:val="24"/>
                <w:szCs w:val="24"/>
                <w:lang w:eastAsia="nl-N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</w:tr>
      <w:tr w:rsidR="00E818CC" w:rsidRPr="00091125" w:rsidTr="00E818CC">
        <w:trPr>
          <w:trHeight w:val="318"/>
        </w:trPr>
        <w:tc>
          <w:tcPr>
            <w:tcW w:w="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70C0"/>
                <w:sz w:val="24"/>
                <w:szCs w:val="24"/>
                <w:lang w:eastAsia="nl-N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</w:tr>
      <w:tr w:rsidR="00E818CC" w:rsidRPr="00091125" w:rsidTr="00E818CC">
        <w:trPr>
          <w:trHeight w:val="318"/>
        </w:trPr>
        <w:tc>
          <w:tcPr>
            <w:tcW w:w="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70C0"/>
                <w:sz w:val="24"/>
                <w:szCs w:val="24"/>
                <w:lang w:eastAsia="nl-N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</w:tr>
      <w:tr w:rsidR="00E818CC" w:rsidRPr="00091125" w:rsidTr="00E818CC">
        <w:trPr>
          <w:trHeight w:val="318"/>
        </w:trPr>
        <w:tc>
          <w:tcPr>
            <w:tcW w:w="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70C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70C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</w:tr>
      <w:tr w:rsidR="00E818CC" w:rsidRPr="00091125" w:rsidTr="00E818CC">
        <w:trPr>
          <w:trHeight w:val="318"/>
        </w:trPr>
        <w:tc>
          <w:tcPr>
            <w:tcW w:w="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Konvooileiders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70C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70C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</w:tr>
      <w:tr w:rsidR="00E818CC" w:rsidRPr="00091125" w:rsidTr="00E818CC">
        <w:trPr>
          <w:trHeight w:val="318"/>
        </w:trPr>
        <w:tc>
          <w:tcPr>
            <w:tcW w:w="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70C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70C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</w:tr>
      <w:tr w:rsidR="00E818CC" w:rsidRPr="00091125" w:rsidTr="00E818CC">
        <w:trPr>
          <w:trHeight w:val="318"/>
        </w:trPr>
        <w:tc>
          <w:tcPr>
            <w:tcW w:w="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70C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70C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</w:tr>
      <w:tr w:rsidR="00E818CC" w:rsidRPr="00091125" w:rsidTr="00E818CC">
        <w:trPr>
          <w:trHeight w:val="318"/>
        </w:trPr>
        <w:tc>
          <w:tcPr>
            <w:tcW w:w="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70C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70C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</w:tr>
      <w:tr w:rsidR="00E818CC" w:rsidRPr="00091125" w:rsidTr="00E818CC">
        <w:trPr>
          <w:trHeight w:val="318"/>
        </w:trPr>
        <w:tc>
          <w:tcPr>
            <w:tcW w:w="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70C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70C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  <w:t> </w:t>
            </w:r>
          </w:p>
        </w:tc>
      </w:tr>
      <w:tr w:rsidR="00E818CC" w:rsidRPr="00091125" w:rsidTr="00E818CC">
        <w:trPr>
          <w:trHeight w:val="318"/>
        </w:trPr>
        <w:tc>
          <w:tcPr>
            <w:tcW w:w="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:rsidR="00E818CC" w:rsidRPr="00091125" w:rsidRDefault="00E818CC" w:rsidP="00E818CC">
            <w:pPr>
              <w:ind w:left="-488" w:hanging="3482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70C0"/>
                <w:sz w:val="24"/>
                <w:szCs w:val="24"/>
                <w:lang w:eastAsia="nl-N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l-NL"/>
              </w:rPr>
            </w:pPr>
          </w:p>
        </w:tc>
      </w:tr>
      <w:tr w:rsidR="00E818CC" w:rsidRPr="00091125" w:rsidTr="00E818CC">
        <w:trPr>
          <w:trHeight w:val="318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  <w:t> </w:t>
            </w:r>
          </w:p>
        </w:tc>
      </w:tr>
      <w:tr w:rsidR="00E818CC" w:rsidRPr="00091125" w:rsidTr="00E818CC">
        <w:trPr>
          <w:trHeight w:val="318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  <w:t> 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  <w:t>Overig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  <w:t> </w:t>
            </w:r>
          </w:p>
        </w:tc>
      </w:tr>
      <w:tr w:rsidR="00E818CC" w:rsidRPr="00091125" w:rsidTr="00E818CC">
        <w:trPr>
          <w:trHeight w:val="318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70C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70C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  <w:t> </w:t>
            </w:r>
          </w:p>
        </w:tc>
      </w:tr>
      <w:tr w:rsidR="00E818CC" w:rsidRPr="00091125" w:rsidTr="00E818CC">
        <w:trPr>
          <w:trHeight w:val="329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jc w:val="center"/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color w:val="0070C0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color w:val="0070C0"/>
                <w:sz w:val="24"/>
                <w:szCs w:val="24"/>
                <w:lang w:eastAsia="nl-NL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8CC" w:rsidRPr="00091125" w:rsidRDefault="00E818CC" w:rsidP="00E818CC">
            <w:pPr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</w:pPr>
            <w:r w:rsidRPr="00091125">
              <w:rPr>
                <w:rFonts w:ascii="Calibri" w:eastAsia="Times New Roman" w:hAnsi="Calibri" w:cs="Calibri"/>
                <w:sz w:val="24"/>
                <w:szCs w:val="24"/>
                <w:lang w:eastAsia="nl-NL"/>
              </w:rPr>
              <w:t> </w:t>
            </w:r>
          </w:p>
        </w:tc>
      </w:tr>
    </w:tbl>
    <w:p w:rsidR="00E818CC" w:rsidRDefault="00863D72" w:rsidP="00E818CC">
      <w:pPr>
        <w:tabs>
          <w:tab w:val="center" w:pos="7371"/>
          <w:tab w:val="right" w:pos="14742"/>
        </w:tabs>
        <w:ind w:hanging="7371"/>
        <w:rPr>
          <w:rFonts w:ascii="Verdana" w:hAnsi="Verdana"/>
          <w:b/>
          <w:szCs w:val="20"/>
        </w:rPr>
      </w:pPr>
      <w:r>
        <w:rPr>
          <w:rFonts w:ascii="Verdana" w:hAnsi="Verdana"/>
          <w:b/>
          <w:szCs w:val="20"/>
        </w:rPr>
        <w:t>Bijlage 5</w:t>
      </w:r>
      <w:r w:rsidR="00E818CC">
        <w:rPr>
          <w:rFonts w:ascii="Verdana" w:hAnsi="Verdana"/>
          <w:b/>
          <w:szCs w:val="20"/>
        </w:rPr>
        <w:t xml:space="preserve"> Standaard format telefoonlijst opdrachtnemer.</w:t>
      </w:r>
    </w:p>
    <w:sectPr w:rsidR="00E818CC" w:rsidSect="00E818C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20" w:right="7624" w:bottom="720" w:left="7513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1125" w:rsidRDefault="00091125" w:rsidP="0088501B">
      <w:r>
        <w:separator/>
      </w:r>
    </w:p>
  </w:endnote>
  <w:endnote w:type="continuationSeparator" w:id="0">
    <w:p w:rsidR="00091125" w:rsidRDefault="00091125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ohit Hindi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1A50" w:rsidRDefault="00AD1A50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1A50" w:rsidRDefault="00AD1A50" w:rsidP="00AD1A50">
    <w:pPr>
      <w:pStyle w:val="Vertrouwelijkheidsniveau"/>
    </w:pPr>
    <w:r w:rsidRPr="000118C7">
      <w:t>overeenkomst</w:t>
    </w:r>
    <w:r>
      <w:t xml:space="preserve"> zaak </w:t>
    </w:r>
    <w:r>
      <w:t xml:space="preserve">id. 31187126 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1A50" w:rsidRDefault="00AD1A5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1125" w:rsidRDefault="00091125" w:rsidP="0088501B">
      <w:r>
        <w:separator/>
      </w:r>
    </w:p>
  </w:footnote>
  <w:footnote w:type="continuationSeparator" w:id="0">
    <w:p w:rsidR="00091125" w:rsidRDefault="00091125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 w:rsidP="00091125">
    <w:pPr>
      <w:pStyle w:val="Koptekst"/>
      <w:tabs>
        <w:tab w:val="clear" w:pos="4536"/>
        <w:tab w:val="center" w:pos="4395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1A50" w:rsidRDefault="00AD1A50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1A50" w:rsidRDefault="00AD1A50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9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125"/>
    <w:rsid w:val="00043163"/>
    <w:rsid w:val="00056D70"/>
    <w:rsid w:val="00091125"/>
    <w:rsid w:val="000B3F94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63D72"/>
    <w:rsid w:val="00873197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AD1A50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DC4FC8"/>
    <w:rsid w:val="00E170A3"/>
    <w:rsid w:val="00E456EE"/>
    <w:rsid w:val="00E818CC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D3A651B"/>
  <w15:chartTrackingRefBased/>
  <w15:docId w15:val="{D71588F6-44C8-489A-B50D-77389658E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C4FC8"/>
    <w:rPr>
      <w:sz w:val="20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Vertrouwelijkheidsniveau">
    <w:name w:val="Vertrouwelijkheidsniveau"/>
    <w:basedOn w:val="Standaard"/>
    <w:next w:val="Standaard"/>
    <w:rsid w:val="00AD1A50"/>
    <w:pPr>
      <w:autoSpaceDN w:val="0"/>
      <w:spacing w:line="180" w:lineRule="exact"/>
      <w:textAlignment w:val="baseline"/>
    </w:pPr>
    <w:rPr>
      <w:rFonts w:ascii="Verdana" w:eastAsia="DejaVu Sans" w:hAnsi="Verdana" w:cs="Lohit Hindi"/>
      <w:b/>
      <w:caps/>
      <w:color w:val="000000"/>
      <w:sz w:val="13"/>
      <w:szCs w:val="13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65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A3BEE2-CB08-4F99-8280-EA8A5E806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71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Cobussen, Jan (VWM)</dc:creator>
  <cp:keywords/>
  <dc:description/>
  <cp:lastModifiedBy>Coes, Jorinde (PPO)</cp:lastModifiedBy>
  <cp:revision>3</cp:revision>
  <dcterms:created xsi:type="dcterms:W3CDTF">2023-01-27T15:30:00Z</dcterms:created>
  <dcterms:modified xsi:type="dcterms:W3CDTF">2023-02-10T09:18:00Z</dcterms:modified>
</cp:coreProperties>
</file>